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1581086" name="019e49a3-03fd-77a4-909b-3be5663b06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4947919" name="019e49a3-03fd-77a4-909b-3be5663b06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6204473" name="019e49a3-2bc3-7ed1-a666-fe6dfaf892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190053" name="019e49a3-2bc3-7ed1-a666-fe6dfaf8920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65478626" name="019e49a4-4c0a-7e63-9468-25f50cffe3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731621" name="019e49a4-4c0a-7e63-9468-25f50cffe30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4082364" name="019e49a5-538b-71a1-a45e-6a7a919fb0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9792278" name="019e49a5-538b-71a1-a45e-6a7a919fb0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68448294" name="019e49da-9d8e-7f4b-99eb-d5272026e7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769426" name="019e49da-9d8e-7f4b-99eb-d5272026e7f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8613791" name="019e49da-d56a-7ebd-aa1e-dd34f21872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595698" name="019e49da-d56a-7ebd-aa1e-dd34f218723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EG-DG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5027249" name="019e49db-cb26-7817-be16-07b3155cd4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8960584" name="019e49db-cb26-7817-be16-07b3155cd4a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5635069" name="019e49db-e886-7fb7-b95d-0a3b1f1ba1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322554" name="019e49db-e886-7fb7-b95d-0a3b1f1ba1c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Fassaden Verkleidung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65837214" name="019e49f0-7a03-796a-934b-145f8dcb82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913801" name="019e49f0-7a03-796a-934b-145f8dcb82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2233649" name="019e49f0-b1ab-7fef-8f87-c49f7b600c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920616" name="019e49f0-b1ab-7fef-8f87-c49f7b600cd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Garage/ Velounterdach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827518" name="019e49f2-b4bf-7af7-8008-92adaad00d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099235" name="019e49f2-b4bf-7af7-8008-92adaad00da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3063244" name="019e49f2-e7d3-75ba-86ad-8bcfc1f801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872507" name="019e49f2-e7d3-75ba-86ad-8bcfc1f801b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12, 6048 Horw</w:t>
          </w:r>
        </w:p>
        <w:p>
          <w:pPr>
            <w:spacing w:before="0" w:after="0"/>
          </w:pPr>
          <w:r>
            <w:t>DN 927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